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泰州-J2-309  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 泰州-J2-309  魏良敏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泰州-J2-309  姜超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泰州-J2-309  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 泰州-J2-309  魏良敏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泰州-J2-309  姜超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朱建胜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